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0275376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630653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1232284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323910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8710252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441266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1738447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3065251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8274785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5232892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4111507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573465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4371200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442820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691927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591951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2595006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027789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96620433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354530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8976419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7816533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4888354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591582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8651522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210979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909784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284441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6818627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210804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354317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895596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4536284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121020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4479212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743823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396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